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67131" w14:textId="77777777" w:rsidR="00D97BF4" w:rsidRDefault="00000000">
      <w:pPr>
        <w:pStyle w:val="1"/>
      </w:pPr>
      <w:r>
        <w:t>Карточка организации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D97BF4" w14:paraId="6404C418" w14:textId="77777777">
        <w:tc>
          <w:tcPr>
            <w:tcW w:w="4320" w:type="dxa"/>
          </w:tcPr>
          <w:p w14:paraId="286122EB" w14:textId="241938A7" w:rsidR="00D97BF4" w:rsidRDefault="00D97BF4"/>
        </w:tc>
        <w:tc>
          <w:tcPr>
            <w:tcW w:w="4320" w:type="dxa"/>
          </w:tcPr>
          <w:p w14:paraId="31855B1A" w14:textId="52BC7D21" w:rsidR="00D97BF4" w:rsidRDefault="00D97BF4"/>
        </w:tc>
      </w:tr>
      <w:tr w:rsidR="00D97BF4" w:rsidRPr="00820396" w14:paraId="3D0EAF73" w14:textId="77777777">
        <w:tc>
          <w:tcPr>
            <w:tcW w:w="4320" w:type="dxa"/>
          </w:tcPr>
          <w:p w14:paraId="25E3A9C8" w14:textId="77777777" w:rsidR="00D97BF4" w:rsidRDefault="00000000">
            <w:r>
              <w:t>Полное наименование</w:t>
            </w:r>
          </w:p>
        </w:tc>
        <w:tc>
          <w:tcPr>
            <w:tcW w:w="4320" w:type="dxa"/>
          </w:tcPr>
          <w:p w14:paraId="29F52810" w14:textId="77777777" w:rsidR="00D97BF4" w:rsidRPr="00820396" w:rsidRDefault="00000000">
            <w:pPr>
              <w:rPr>
                <w:lang w:val="ru-RU"/>
              </w:rPr>
            </w:pPr>
            <w:r w:rsidRPr="00820396">
              <w:rPr>
                <w:lang w:val="ru-RU"/>
              </w:rPr>
              <w:t>ОБЩЕСТВО С ОГРАНИЧЕННОЙ ОТВЕСТВЕННОСТЬЮ "МУЛЬТИПОЙНТ"</w:t>
            </w:r>
          </w:p>
        </w:tc>
      </w:tr>
      <w:tr w:rsidR="00D97BF4" w14:paraId="4CCD6885" w14:textId="77777777">
        <w:tc>
          <w:tcPr>
            <w:tcW w:w="4320" w:type="dxa"/>
          </w:tcPr>
          <w:p w14:paraId="776DAD1C" w14:textId="77777777" w:rsidR="00D97BF4" w:rsidRDefault="00000000">
            <w:r>
              <w:t>Сокращенное наименование</w:t>
            </w:r>
          </w:p>
        </w:tc>
        <w:tc>
          <w:tcPr>
            <w:tcW w:w="4320" w:type="dxa"/>
          </w:tcPr>
          <w:p w14:paraId="4596FF50" w14:textId="77777777" w:rsidR="00D97BF4" w:rsidRDefault="00000000">
            <w:r>
              <w:t>ООО "МУЛЬТИПОЙНТ"</w:t>
            </w:r>
          </w:p>
        </w:tc>
      </w:tr>
      <w:tr w:rsidR="00D97BF4" w14:paraId="2DA96625" w14:textId="77777777">
        <w:tc>
          <w:tcPr>
            <w:tcW w:w="4320" w:type="dxa"/>
          </w:tcPr>
          <w:p w14:paraId="7F2F8297" w14:textId="77777777" w:rsidR="00D97BF4" w:rsidRDefault="00000000">
            <w:r>
              <w:t>ОГРН</w:t>
            </w:r>
          </w:p>
        </w:tc>
        <w:tc>
          <w:tcPr>
            <w:tcW w:w="4320" w:type="dxa"/>
          </w:tcPr>
          <w:p w14:paraId="5CB1D79C" w14:textId="77777777" w:rsidR="00D97BF4" w:rsidRDefault="00000000">
            <w:r>
              <w:t>1257200016303</w:t>
            </w:r>
          </w:p>
        </w:tc>
      </w:tr>
      <w:tr w:rsidR="00D97BF4" w14:paraId="0070CC2D" w14:textId="77777777">
        <w:tc>
          <w:tcPr>
            <w:tcW w:w="4320" w:type="dxa"/>
          </w:tcPr>
          <w:p w14:paraId="56C0778D" w14:textId="77777777" w:rsidR="00D97BF4" w:rsidRDefault="00000000">
            <w:r>
              <w:t>ИНН</w:t>
            </w:r>
          </w:p>
        </w:tc>
        <w:tc>
          <w:tcPr>
            <w:tcW w:w="4320" w:type="dxa"/>
          </w:tcPr>
          <w:p w14:paraId="30B73B75" w14:textId="77777777" w:rsidR="00D97BF4" w:rsidRDefault="00000000">
            <w:r>
              <w:t>7224096774</w:t>
            </w:r>
          </w:p>
        </w:tc>
      </w:tr>
      <w:tr w:rsidR="00D97BF4" w14:paraId="43E47FD4" w14:textId="77777777">
        <w:tc>
          <w:tcPr>
            <w:tcW w:w="4320" w:type="dxa"/>
          </w:tcPr>
          <w:p w14:paraId="02559791" w14:textId="77777777" w:rsidR="00D97BF4" w:rsidRDefault="00000000">
            <w:r>
              <w:t>КПП</w:t>
            </w:r>
          </w:p>
        </w:tc>
        <w:tc>
          <w:tcPr>
            <w:tcW w:w="4320" w:type="dxa"/>
          </w:tcPr>
          <w:p w14:paraId="28A45884" w14:textId="77777777" w:rsidR="00D97BF4" w:rsidRDefault="00000000">
            <w:r>
              <w:t>722401001</w:t>
            </w:r>
          </w:p>
        </w:tc>
      </w:tr>
      <w:tr w:rsidR="00D97BF4" w14:paraId="12E1B9D0" w14:textId="77777777">
        <w:tc>
          <w:tcPr>
            <w:tcW w:w="4320" w:type="dxa"/>
          </w:tcPr>
          <w:p w14:paraId="3008B83A" w14:textId="77777777" w:rsidR="00D97BF4" w:rsidRDefault="00000000">
            <w:r>
              <w:t>ОКВЭД</w:t>
            </w:r>
          </w:p>
        </w:tc>
        <w:tc>
          <w:tcPr>
            <w:tcW w:w="4320" w:type="dxa"/>
          </w:tcPr>
          <w:p w14:paraId="599060E3" w14:textId="77777777" w:rsidR="00D97BF4" w:rsidRDefault="00000000">
            <w:r>
              <w:t>53.20.3</w:t>
            </w:r>
          </w:p>
        </w:tc>
      </w:tr>
      <w:tr w:rsidR="00D97BF4" w14:paraId="4DAA1708" w14:textId="77777777">
        <w:tc>
          <w:tcPr>
            <w:tcW w:w="4320" w:type="dxa"/>
          </w:tcPr>
          <w:p w14:paraId="78A20FC4" w14:textId="77777777" w:rsidR="00D97BF4" w:rsidRDefault="00000000">
            <w:r>
              <w:t>Дата регистрации</w:t>
            </w:r>
          </w:p>
        </w:tc>
        <w:tc>
          <w:tcPr>
            <w:tcW w:w="4320" w:type="dxa"/>
          </w:tcPr>
          <w:p w14:paraId="7C43BCAC" w14:textId="77777777" w:rsidR="00D97BF4" w:rsidRDefault="00000000">
            <w:r>
              <w:t>7 октября 2025 года</w:t>
            </w:r>
          </w:p>
        </w:tc>
      </w:tr>
      <w:tr w:rsidR="00D97BF4" w14:paraId="0DB9AEB1" w14:textId="77777777">
        <w:tc>
          <w:tcPr>
            <w:tcW w:w="4320" w:type="dxa"/>
          </w:tcPr>
          <w:p w14:paraId="11427430" w14:textId="77777777" w:rsidR="00D97BF4" w:rsidRDefault="00000000">
            <w:r>
              <w:t>Вид деятельности</w:t>
            </w:r>
          </w:p>
        </w:tc>
        <w:tc>
          <w:tcPr>
            <w:tcW w:w="4320" w:type="dxa"/>
          </w:tcPr>
          <w:p w14:paraId="3D700697" w14:textId="77777777" w:rsidR="00D97BF4" w:rsidRDefault="00000000">
            <w:r>
              <w:t>Деятельность курьерская 53.20.3</w:t>
            </w:r>
          </w:p>
        </w:tc>
      </w:tr>
      <w:tr w:rsidR="00D97BF4" w14:paraId="1127A74D" w14:textId="77777777">
        <w:tc>
          <w:tcPr>
            <w:tcW w:w="4320" w:type="dxa"/>
          </w:tcPr>
          <w:p w14:paraId="276F7BFE" w14:textId="77777777" w:rsidR="00D97BF4" w:rsidRDefault="00000000">
            <w:r>
              <w:t>Юридический адрес</w:t>
            </w:r>
          </w:p>
        </w:tc>
        <w:tc>
          <w:tcPr>
            <w:tcW w:w="4320" w:type="dxa"/>
          </w:tcPr>
          <w:p w14:paraId="7AF481E2" w14:textId="77777777" w:rsidR="00D97BF4" w:rsidRDefault="00000000">
            <w:r w:rsidRPr="00820396">
              <w:rPr>
                <w:lang w:val="ru-RU"/>
              </w:rPr>
              <w:t xml:space="preserve">625063, Тюменская область, м. р-н Тюменский, с. п. Московское, д. Дударева, ул. </w:t>
            </w:r>
            <w:r>
              <w:t>Сергея Джанбровского, д. 7, помещ. 3</w:t>
            </w:r>
          </w:p>
        </w:tc>
      </w:tr>
      <w:tr w:rsidR="00D97BF4" w14:paraId="4EFB2DFC" w14:textId="77777777">
        <w:tc>
          <w:tcPr>
            <w:tcW w:w="4320" w:type="dxa"/>
          </w:tcPr>
          <w:p w14:paraId="3949F38A" w14:textId="77777777" w:rsidR="00D97BF4" w:rsidRDefault="00000000">
            <w:r>
              <w:t>Организационно-правовая форма</w:t>
            </w:r>
          </w:p>
        </w:tc>
        <w:tc>
          <w:tcPr>
            <w:tcW w:w="4320" w:type="dxa"/>
          </w:tcPr>
          <w:p w14:paraId="6510C24F" w14:textId="77777777" w:rsidR="00D97BF4" w:rsidRDefault="00000000">
            <w:r>
              <w:t>Общества с ограниченной ответственностью</w:t>
            </w:r>
          </w:p>
        </w:tc>
      </w:tr>
      <w:tr w:rsidR="00D97BF4" w14:paraId="39C549A0" w14:textId="77777777">
        <w:tc>
          <w:tcPr>
            <w:tcW w:w="4320" w:type="dxa"/>
          </w:tcPr>
          <w:p w14:paraId="151FFBDC" w14:textId="77777777" w:rsidR="00D97BF4" w:rsidRDefault="00000000">
            <w:r>
              <w:t>Генеральный директор</w:t>
            </w:r>
          </w:p>
        </w:tc>
        <w:tc>
          <w:tcPr>
            <w:tcW w:w="4320" w:type="dxa"/>
          </w:tcPr>
          <w:p w14:paraId="070DDC33" w14:textId="77777777" w:rsidR="00D97BF4" w:rsidRDefault="00000000">
            <w:r>
              <w:t>Тарасова Наталья Михайловна</w:t>
            </w:r>
          </w:p>
        </w:tc>
      </w:tr>
      <w:tr w:rsidR="00D97BF4" w14:paraId="2456D6D4" w14:textId="77777777">
        <w:tc>
          <w:tcPr>
            <w:tcW w:w="4320" w:type="dxa"/>
          </w:tcPr>
          <w:p w14:paraId="60A64256" w14:textId="77777777" w:rsidR="00D97BF4" w:rsidRDefault="00000000">
            <w:r>
              <w:t>Расчетный счет</w:t>
            </w:r>
          </w:p>
        </w:tc>
        <w:tc>
          <w:tcPr>
            <w:tcW w:w="4320" w:type="dxa"/>
          </w:tcPr>
          <w:p w14:paraId="654BB475" w14:textId="77777777" w:rsidR="00D97BF4" w:rsidRDefault="00000000">
            <w:r>
              <w:t>40702810301770005644</w:t>
            </w:r>
          </w:p>
        </w:tc>
      </w:tr>
      <w:tr w:rsidR="00D97BF4" w14:paraId="46F0C7ED" w14:textId="77777777">
        <w:tc>
          <w:tcPr>
            <w:tcW w:w="4320" w:type="dxa"/>
          </w:tcPr>
          <w:p w14:paraId="327C5331" w14:textId="77777777" w:rsidR="00D97BF4" w:rsidRDefault="00000000">
            <w:r>
              <w:t>Банк</w:t>
            </w:r>
          </w:p>
        </w:tc>
        <w:tc>
          <w:tcPr>
            <w:tcW w:w="4320" w:type="dxa"/>
          </w:tcPr>
          <w:p w14:paraId="66903FE9" w14:textId="77777777" w:rsidR="00D97BF4" w:rsidRDefault="00000000">
            <w:r>
              <w:t>АО "АЛЬФА-БАНК"</w:t>
            </w:r>
          </w:p>
        </w:tc>
      </w:tr>
      <w:tr w:rsidR="00D97BF4" w14:paraId="2B0108D2" w14:textId="77777777">
        <w:tc>
          <w:tcPr>
            <w:tcW w:w="4320" w:type="dxa"/>
          </w:tcPr>
          <w:p w14:paraId="1E32B9B9" w14:textId="77777777" w:rsidR="00D97BF4" w:rsidRDefault="00000000">
            <w:r>
              <w:t>ИНН банка</w:t>
            </w:r>
          </w:p>
        </w:tc>
        <w:tc>
          <w:tcPr>
            <w:tcW w:w="4320" w:type="dxa"/>
          </w:tcPr>
          <w:p w14:paraId="1B0BB3E5" w14:textId="77777777" w:rsidR="00D97BF4" w:rsidRDefault="00000000">
            <w:r>
              <w:t>7728168971</w:t>
            </w:r>
          </w:p>
        </w:tc>
      </w:tr>
      <w:tr w:rsidR="00D97BF4" w14:paraId="22ED263D" w14:textId="77777777">
        <w:tc>
          <w:tcPr>
            <w:tcW w:w="4320" w:type="dxa"/>
          </w:tcPr>
          <w:p w14:paraId="61BC35B5" w14:textId="77777777" w:rsidR="00D97BF4" w:rsidRDefault="00000000">
            <w:r>
              <w:t>КПП банка</w:t>
            </w:r>
          </w:p>
        </w:tc>
        <w:tc>
          <w:tcPr>
            <w:tcW w:w="4320" w:type="dxa"/>
          </w:tcPr>
          <w:p w14:paraId="0C653D4B" w14:textId="77777777" w:rsidR="00D97BF4" w:rsidRDefault="00000000">
            <w:r>
              <w:t>722401001</w:t>
            </w:r>
          </w:p>
        </w:tc>
      </w:tr>
      <w:tr w:rsidR="00D97BF4" w14:paraId="472A9613" w14:textId="77777777">
        <w:tc>
          <w:tcPr>
            <w:tcW w:w="4320" w:type="dxa"/>
          </w:tcPr>
          <w:p w14:paraId="7EE0AA47" w14:textId="77777777" w:rsidR="00D97BF4" w:rsidRDefault="00000000">
            <w:r>
              <w:t>БИК</w:t>
            </w:r>
          </w:p>
        </w:tc>
        <w:tc>
          <w:tcPr>
            <w:tcW w:w="4320" w:type="dxa"/>
          </w:tcPr>
          <w:p w14:paraId="0BF167DF" w14:textId="77777777" w:rsidR="00D97BF4" w:rsidRDefault="00000000">
            <w:r>
              <w:t>044525593</w:t>
            </w:r>
          </w:p>
        </w:tc>
      </w:tr>
      <w:tr w:rsidR="00D97BF4" w14:paraId="4D87351B" w14:textId="77777777">
        <w:tc>
          <w:tcPr>
            <w:tcW w:w="4320" w:type="dxa"/>
          </w:tcPr>
          <w:p w14:paraId="47CC3C5B" w14:textId="77777777" w:rsidR="00D97BF4" w:rsidRDefault="00000000">
            <w:r>
              <w:t>Корреспондентский счет</w:t>
            </w:r>
          </w:p>
        </w:tc>
        <w:tc>
          <w:tcPr>
            <w:tcW w:w="4320" w:type="dxa"/>
          </w:tcPr>
          <w:p w14:paraId="013446A7" w14:textId="77777777" w:rsidR="00D97BF4" w:rsidRDefault="00000000">
            <w:r>
              <w:t>30101810200000000593</w:t>
            </w:r>
          </w:p>
        </w:tc>
      </w:tr>
      <w:tr w:rsidR="00D97BF4" w:rsidRPr="00820396" w14:paraId="7FF6EB9C" w14:textId="77777777">
        <w:tc>
          <w:tcPr>
            <w:tcW w:w="4320" w:type="dxa"/>
          </w:tcPr>
          <w:p w14:paraId="570D2EBD" w14:textId="77777777" w:rsidR="00D97BF4" w:rsidRDefault="00000000">
            <w:r>
              <w:t>Адрес банка</w:t>
            </w:r>
          </w:p>
        </w:tc>
        <w:tc>
          <w:tcPr>
            <w:tcW w:w="4320" w:type="dxa"/>
          </w:tcPr>
          <w:p w14:paraId="2FC6FD7A" w14:textId="77777777" w:rsidR="00D97BF4" w:rsidRPr="00820396" w:rsidRDefault="00000000">
            <w:pPr>
              <w:rPr>
                <w:lang w:val="ru-RU"/>
              </w:rPr>
            </w:pPr>
            <w:r w:rsidRPr="00820396">
              <w:rPr>
                <w:lang w:val="ru-RU"/>
              </w:rPr>
              <w:t>125252, г. Москва, ул. Авиаконструктора Микояна, д. 12</w:t>
            </w:r>
          </w:p>
        </w:tc>
      </w:tr>
    </w:tbl>
    <w:p w14:paraId="3EB9CC03" w14:textId="77777777" w:rsidR="001C057A" w:rsidRPr="00820396" w:rsidRDefault="001C057A">
      <w:pPr>
        <w:rPr>
          <w:lang w:val="ru-RU"/>
        </w:rPr>
      </w:pPr>
    </w:p>
    <w:sectPr w:rsidR="001C057A" w:rsidRPr="0082039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66463428">
    <w:abstractNumId w:val="8"/>
  </w:num>
  <w:num w:numId="2" w16cid:durableId="372770722">
    <w:abstractNumId w:val="6"/>
  </w:num>
  <w:num w:numId="3" w16cid:durableId="842665944">
    <w:abstractNumId w:val="5"/>
  </w:num>
  <w:num w:numId="4" w16cid:durableId="1536236813">
    <w:abstractNumId w:val="4"/>
  </w:num>
  <w:num w:numId="5" w16cid:durableId="1671516898">
    <w:abstractNumId w:val="7"/>
  </w:num>
  <w:num w:numId="6" w16cid:durableId="725683222">
    <w:abstractNumId w:val="3"/>
  </w:num>
  <w:num w:numId="7" w16cid:durableId="2084906422">
    <w:abstractNumId w:val="2"/>
  </w:num>
  <w:num w:numId="8" w16cid:durableId="1326739499">
    <w:abstractNumId w:val="1"/>
  </w:num>
  <w:num w:numId="9" w16cid:durableId="511839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53D32"/>
    <w:rsid w:val="001C057A"/>
    <w:rsid w:val="0029639D"/>
    <w:rsid w:val="00326F90"/>
    <w:rsid w:val="00820396"/>
    <w:rsid w:val="00AA1D8D"/>
    <w:rsid w:val="00B47730"/>
    <w:rsid w:val="00CB0664"/>
    <w:rsid w:val="00D97BF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41AE8E"/>
  <w14:defaultImageDpi w14:val="300"/>
  <w15:docId w15:val="{BF20DF73-D4C9-4CA0-81AE-D2C07E33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Gurgen Petrosyan</cp:lastModifiedBy>
  <cp:revision>2</cp:revision>
  <dcterms:created xsi:type="dcterms:W3CDTF">2025-12-10T07:26:00Z</dcterms:created>
  <dcterms:modified xsi:type="dcterms:W3CDTF">2025-12-10T07:26:00Z</dcterms:modified>
  <cp:category/>
</cp:coreProperties>
</file>